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Kamin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7417842" name="9b06cd5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685796" name="9b06cd50-2cd0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9038304" name="b4974b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969551" name="b4974bf0-2cd0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3438029" name="d0618df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506101" name="d0618df0-2cd0-11f1-9746-e5c53fcc5c8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557388" name="ee7809e0-2cd0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602981" name="ee7809e0-2cd0-11f1-9746-e5c53fcc5c8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